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Keller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0224748" name="b4f0bd50-cb7a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38573925" name="b4f0bd50-cb7a-11f0-ba11-939d2d0ad7eb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WHG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Wand/ Decke / Boden </w:t>
            </w:r>
          </w:p>
        </w:tc>
        <w:tc>
          <w:p>
            <w:pPr>
              <w:spacing w:before="0" w:after="0" w:line="240" w:lineRule="auto"/>
            </w:pPr>
            <w:r>
              <w:t>Wand / Decke / Boden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38374246" name="2e0ff8e0-cb7b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93320723" name="2e0ff8e0-cb7b-11f0-ba11-939d2d0ad7eb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>vor 6 Jahren renoviert </w:t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03879654" name="8db7bc10-cb7b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1208450" name="8db7bc10-cb7b-11f0-ba11-939d2d0ad7eb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Fasade </w:t>
            </w:r>
          </w:p>
          <w:p>
            <w:pPr>
              <w:spacing w:before="0" w:after="0" w:line="240" w:lineRule="auto"/>
            </w:pPr>
            <w:r>
              <w:t>EG -DG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6104666" name="bb6ffd20-cb7b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92326846" name="bb6ffd20-cb7b-11f0-ba11-939d2d0ad7eb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Fasade </w:t>
            </w:r>
          </w:p>
          <w:p>
            <w:pPr>
              <w:spacing w:before="0" w:after="0" w:line="240" w:lineRule="auto"/>
            </w:pPr>
            <w:r>
              <w:t>EG -DG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03338251" name="fc144c50-cb7b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5302073" name="fc144c50-cb7b-11f0-ba11-939d2d0ad7eb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Keller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22992831" name="1ed0f7c0-cb7c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7083944" name="1ed0f7c0-cb7c-11f0-ba11-939d2d0ad7eb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WHG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/ Decke / Boden </w:t>
            </w:r>
          </w:p>
        </w:tc>
        <w:tc>
          <w:p>
            <w:pPr>
              <w:spacing w:before="0" w:after="0" w:line="240" w:lineRule="auto"/>
            </w:pPr>
            <w:r>
              <w:t>Wand / Decke / Boden </w:t>
            </w:r>
          </w:p>
        </w:tc>
        <w:tc>
          <w:p>
            <w:pPr>
              <w:spacing w:before="0" w:after="0" w:line="240" w:lineRule="auto"/>
            </w:pPr>
            <w:r>
              <w:t>Holz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02703324" name="9bc50910-cb7c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33567101" name="9bc50910-cb7c-11f0-ba11-939d2d0ad7eb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56320521" name="1b0d91b0-cb7d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461858" name="1b0d91b0-cb7d-11f0-ba11-939d2d0ad7eb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36663270" name="2d8be9e0-cb7d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50195132" name="2d8be9e0-cb7d-11f0-ba11-939d2d0ad7eb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08679548" name="3b3eb040-cb7d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87753179" name="3b3eb040-cb7d-11f0-ba11-939d2d0ad7eb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42397779" name="698379e0-cb7d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1030158" name="698379e0-cb7d-11f0-ba11-939d2d0ad7eb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74339595" name="a5cf4460-cb7d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75106969" name="a5cf4460-cb7d-11f0-ba11-939d2d0ad7eb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Scheune 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58739612" name="1a781300-cb7e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109303" name="1a781300-cb7e-11f0-ba11-939d2d0ad7eb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Scheune 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07552610" name="56b3ff00-cb7e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44684054" name="56b3ff00-cb7e-11f0-ba11-939d2d0ad7eb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Lager 1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41630044" name="d15bfd70-cb7e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3737305" name="d15bfd70-cb7e-11f0-ba11-939d2d0ad7eb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Lager 2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65858047" name="2c7c63c0-cb7f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07344181" name="2c7c63c0-cb7f-11f0-ba11-939d2d0ad7eb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20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Eisenbahnstrasse 24, 3604 Thun</w:t>
          </w:r>
        </w:p>
        <w:p>
          <w:pPr>
            <w:spacing w:before="0" w:after="0"/>
          </w:pPr>
          <w:r>
            <w:t>607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footer.xml" Type="http://schemas.openxmlformats.org/officeDocument/2006/relationships/footer" Id="rId20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